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Türblatt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Türblatt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4895557" name="a1a5ffc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292098" name="a1a5ffc0-d733-11f0-a98b-615e6b13120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4658147" name="a8416f9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423702" name="a8416f90-d733-11f0-a98b-615e6b13120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5874812" name="bb3b124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231693" name="bb3b1240-d733-11f0-a98b-615e6b13120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287766" name="c126e12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47347" name="c126e120-d733-11f0-a98b-615e6b13120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765294" name="eb16335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252407" name="eb163350-d733-11f0-a98b-615e6b13120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209607" name="eedcd840-d733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857772" name="eedcd840-d733-11f0-a98b-615e6b1312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255872" name="23901c0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546710" name="23901c00-d739-11f0-a98b-615e6b13120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0463930" name="27972550-d739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591133" name="27972550-d739-11f0-a98b-615e6b13120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032519" name="4f53004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495540" name="4f530040-d73a-11f0-a98b-615e6b13120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5043573" name="541b84d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362826" name="541b84d0-d73a-11f0-a98b-615e6b13120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054963" name="d338b7b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012572" name="d338b7b0-d73a-11f0-a98b-615e6b13120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123204" name="d747b040-d73a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680311" name="d747b040-d73a-11f0-a98b-615e6b13120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022696" name="8c7474d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943108" name="8c7474d0-d73b-11f0-a98b-615e6b13120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724438" name="936bc040-d73b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55111" name="936bc040-d73b-11f0-a98b-615e6b13120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152045" name="e65f085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845334" name="e65f0850-d73d-11f0-a98b-615e6b13120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224325" name="e973e970-d73d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980079" name="e973e970-d73d-11f0-a98b-615e6b13120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Nr. 10</w:t>
            </w:r>
          </w:p>
          <w:p>
            <w:pPr>
              <w:spacing w:before="0" w:after="0"/>
            </w:pPr>
            <w:r>
              <w:t>Fallrohr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Fallrohr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761149" name="0a2cae9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44605" name="0a2cae90-d73e-11f0-a98b-615e6b13120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1566131" name="10ff8210-d73e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9781" name="10ff8210-d73e-11f0-a98b-615e6b13120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OG Nr. 10</w:t>
            </w:r>
          </w:p>
          <w:p>
            <w:pPr>
              <w:spacing w:before="0" w:after="0"/>
            </w:pPr>
            <w:r>
              <w:t>Elektrotableau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Elektrotableau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6136123" name="7b3f252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271112" name="7b3f2520-d740-11f0-a98b-615e6b13120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11727" name="7e2c32f0-d740-11f0-a98b-615e6b1312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040074" name="7e2c32f0-d740-11f0-a98b-615e6b13120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Rossweg 10/20, 5332 Rekingen</w:t>
          </w:r>
        </w:p>
        <w:p>
          <w:pPr>
            <w:spacing w:before="0" w:after="0"/>
          </w:pPr>
          <w:r>
            <w:t>621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